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29180612" name="019dfd2b-80be-72fd-9376-1aaef5d59d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695417" name="019dfd2b-80be-72fd-9376-1aaef5d59d3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3024966" name="019dfd45-cc3e-7394-9348-b9371f9d138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194087" name="019dfd45-cc3e-7394-9348-b9371f9d138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Fallrohr, teilweise nicht sichtbar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6157539" name="019dfd2d-c679-7a5f-8136-ca5435fceb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5568507" name="019dfd2d-c679-7a5f-8136-ca5435fceb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6829035" name="019dfd2e-09f5-728c-9836-ac2dbb63d1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181423" name="019dfd2e-09f5-728c-9836-ac2dbb63d1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7352298" name="019dfd31-3132-7133-9b16-8f2c86620f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8700071" name="019dfd31-3132-7133-9b16-8f2c86620f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3943053" name="019dfd31-6c00-791f-823a-a57a7e058c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2027714" name="019dfd31-6c00-791f-823a-a57a7e058ce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Kamin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Rustüre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9408738" name="019dfd49-4027-7513-8d0c-f485edfddf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974433" name="019dfd49-4027-7513-8d0c-f485edfddf9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3133148" name="019dfd49-6394-7d4b-9fdc-97678371fd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9651078" name="019dfd49-6394-7d4b-9fdc-97678371fd5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9298206" name="019dfd4b-c2d3-73f3-9f70-4af7981b8f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248429" name="019dfd4b-c2d3-73f3-9f70-4af7981b8f9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803890" name="019dfd4d-66fb-7ce6-8b31-ca68aba7c0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3068941" name="019dfd4d-66fb-7ce6-8b31-ca68aba7c0b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Chemineé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Chemineé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2926185" name="019dfdec-ba02-77e9-b8e9-5fbd355456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182098" name="019dfdec-ba02-77e9-b8e9-5fbd355456b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840467" name="019dfdec-d1ac-71a1-a401-5061af40a9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9191754" name="019dfdec-d1ac-71a1-a401-5061af40a9e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Signinastrasse 38, Chur</w:t>
          </w:r>
        </w:p>
        <w:p>
          <w:pPr>
            <w:spacing w:before="0" w:after="0"/>
          </w:pPr>
          <w:r>
            <w:t>DN 887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